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2970040" name="019eb0a8-25ad-758a-b374-6179bb8cb5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978879" name="019eb0a8-25ad-758a-b374-6179bb8cb54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958809" name="019eb066-de49-7994-9f39-a4cd3d4cd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936818" name="019eb066-de49-7994-9f39-a4cd3d4cd0e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Faserzement 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2226675" name="019eb06a-4ab6-78ed-a076-6be47966da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709577" name="019eb06a-4ab6-78ed-a076-6be47966da0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8475540" name="019eb06c-e803-7dd8-a9b4-1c79182fff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012335" name="019eb06c-e803-7dd8-a9b4-1c79182fff9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7237287" name="019eb073-90fd-778a-b171-d1d647b17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214372" name="019eb073-90fd-778a-b171-d1d647b179c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522379" name="019eb07f-88cb-706b-af93-2b103dbf93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661601" name="019eb07f-88cb-706b-af93-2b103dbf93c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550409" name="019eb083-ca96-7d15-9feb-6cec6dbfb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799254" name="019eb083-ca96-7d15-9feb-6cec6dbfb9d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189055" name="019eb088-8600-7c07-84f6-410e4b29c8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63890" name="019eb088-8600-7c07-84f6-410e4b29c8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353829" name="019eb08e-920a-78ea-af80-d8feaf970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581743" name="019eb08e-920a-78ea-af80-d8feaf970ec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7130007" name="019eb0ac-164a-74e8-ba2f-8830e30e2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325913" name="019eb0ac-164a-74e8-ba2f-8830e30e20b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2104385" name="019eb0b1-2d2d-75f1-aff9-d70101494d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3499" name="019eb0b1-2d2d-75f1-aff9-d70101494da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9315089" name="019eb0b8-6ef3-746d-836a-c1522c27c5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355624" name="019eb0b8-6ef3-746d-836a-c1522c27c53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568734" name="019eb0bc-af3e-71ef-95fb-152036885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57601" name="019eb0bc-af3e-71ef-95fb-1520368858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943571" name="019eb0bf-79d4-7cc6-a669-30252027e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949490" name="019eb0bf-79d4-7cc6-a669-30252027ed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9031708" name="019eb075-8535-78f3-a0bc-fd3f7cde45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861083" name="019eb075-8535-78f3-a0bc-fd3f7cde454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388064" name="019eb081-148e-717f-a316-379ed7f63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069815" name="019eb081-148e-717f-a316-379ed7f63f3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0898493" name="019eb089-88b8-74e6-93d1-6bb550a7c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290002" name="019eb089-88b8-74e6-93d1-6bb550a7ce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4400678" name="019eb0a1-0682-724e-9391-bcb2bd263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668397" name="019eb0a1-0682-724e-9391-bcb2bd263c3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2159362" name="019eb0ad-e0fc-7124-997d-7386f96ca3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148309" name="019eb0ad-e0fc-7124-997d-7386f96ca34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868467" name="019eb0bb-0f81-7734-9e9f-fc5b19ac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595212" name="019eb0bb-0f81-7734-9e9f-fc5b19acc08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5089457" name="019eb082-3e63-706a-8c6c-13931968c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435958" name="019eb082-3e63-706a-8c6c-13931968c49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707592" name="019eb08d-5213-7295-bb64-e0bd02744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434806" name="019eb08d-5213-7295-bb64-e0bd027441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05208" name="019eb08f-bf89-7e96-9bfc-f30aaf3d8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99393" name="019eb08f-bf89-7e96-9bfc-f30aaf3d83c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225990" name="019eb0aa-207d-750b-b821-35f66d3ed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61794" name="019eb0aa-207d-750b-b821-35f66d3ed2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085227" name="019eb0b6-b664-7742-8042-30ac0c5999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853530" name="019eb0b6-b664-7742-8042-30ac0c59996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Wibichstrasse 24, 8037 Zürich</w:t>
          </w:r>
        </w:p>
        <w:p>
          <w:pPr>
            <w:spacing w:before="0" w:after="0"/>
          </w:pPr>
          <w:r>
            <w:t>941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